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7A0" w:rsidRDefault="00B77CD7" w:rsidP="00B77CD7">
      <w:pPr>
        <w:pStyle w:val="Heading1"/>
        <w:bidi/>
        <w:jc w:val="center"/>
        <w:rPr>
          <w:rFonts w:cs="B Nazanin"/>
          <w:rtl/>
        </w:rPr>
      </w:pPr>
      <w:r w:rsidRPr="008C6C0B">
        <w:rPr>
          <w:rFonts w:cs="B Nazanin"/>
          <w:rtl/>
        </w:rPr>
        <w:t>فرم</w:t>
      </w:r>
      <w:r w:rsidRPr="008C6C0B">
        <w:rPr>
          <w:rFonts w:cs="B Nazanin"/>
        </w:rPr>
        <w:t xml:space="preserve"> </w:t>
      </w:r>
      <w:r w:rsidRPr="008C6C0B">
        <w:rPr>
          <w:rFonts w:cs="B Nazanin"/>
          <w:rtl/>
        </w:rPr>
        <w:t>درخواست</w:t>
      </w:r>
      <w:r w:rsidRPr="008C6C0B">
        <w:rPr>
          <w:rFonts w:cs="B Nazanin"/>
        </w:rPr>
        <w:t xml:space="preserve"> </w:t>
      </w:r>
      <w:r w:rsidRPr="008C6C0B">
        <w:rPr>
          <w:rFonts w:cs="B Nazanin"/>
          <w:rtl/>
        </w:rPr>
        <w:t>مرکز</w:t>
      </w:r>
      <w:r w:rsidRPr="008C6C0B">
        <w:rPr>
          <w:rFonts w:cs="B Nazanin"/>
        </w:rPr>
        <w:t xml:space="preserve"> </w:t>
      </w:r>
      <w:r w:rsidRPr="008C6C0B">
        <w:rPr>
          <w:rFonts w:cs="B Nazanin"/>
          <w:rtl/>
        </w:rPr>
        <w:t>تحقیقات</w:t>
      </w:r>
      <w:r w:rsidRPr="008C6C0B">
        <w:rPr>
          <w:rFonts w:cs="B Nazanin"/>
        </w:rPr>
        <w:t xml:space="preserve"> </w:t>
      </w:r>
      <w:r w:rsidRPr="008C6C0B">
        <w:rPr>
          <w:rFonts w:cs="B Nazanin"/>
          <w:rtl/>
        </w:rPr>
        <w:t>همکار</w:t>
      </w:r>
      <w:r w:rsidRPr="008C6C0B">
        <w:rPr>
          <w:rFonts w:cs="B Nazanin"/>
        </w:rPr>
        <w:t xml:space="preserve"> </w:t>
      </w:r>
      <w:r w:rsidRPr="008C6C0B">
        <w:rPr>
          <w:rFonts w:cs="B Nazanin"/>
          <w:rtl/>
        </w:rPr>
        <w:t>در</w:t>
      </w:r>
      <w:r w:rsidRPr="008C6C0B">
        <w:rPr>
          <w:rFonts w:cs="B Nazanin"/>
        </w:rPr>
        <w:t xml:space="preserve"> </w:t>
      </w:r>
      <w:r w:rsidRPr="008C6C0B">
        <w:rPr>
          <w:rFonts w:cs="B Nazanin"/>
          <w:rtl/>
        </w:rPr>
        <w:t>حوزه</w:t>
      </w:r>
      <w:r w:rsidRPr="008C6C0B">
        <w:rPr>
          <w:rFonts w:cs="B Nazanin"/>
        </w:rPr>
        <w:t xml:space="preserve"> </w:t>
      </w:r>
      <w:r w:rsidRPr="008C6C0B">
        <w:rPr>
          <w:rFonts w:cs="B Nazanin"/>
          <w:rtl/>
        </w:rPr>
        <w:t>بیماری</w:t>
      </w:r>
      <w:r w:rsidRPr="008C6C0B">
        <w:rPr>
          <w:rFonts w:cs="B Nazanin"/>
        </w:rPr>
        <w:t>‌</w:t>
      </w:r>
      <w:r w:rsidRPr="008C6C0B">
        <w:rPr>
          <w:rFonts w:cs="B Nazanin"/>
          <w:rtl/>
        </w:rPr>
        <w:t>های</w:t>
      </w:r>
      <w:r w:rsidRPr="008C6C0B">
        <w:rPr>
          <w:rFonts w:cs="B Nazanin"/>
        </w:rPr>
        <w:t xml:space="preserve"> </w:t>
      </w:r>
      <w:r w:rsidRPr="008C6C0B">
        <w:rPr>
          <w:rFonts w:cs="B Nazanin"/>
          <w:rtl/>
        </w:rPr>
        <w:t>واگیر</w:t>
      </w:r>
    </w:p>
    <w:p w:rsidR="00B77CD7" w:rsidRPr="00B77CD7" w:rsidRDefault="00B77CD7" w:rsidP="00B77CD7">
      <w:pPr>
        <w:bidi/>
      </w:pPr>
    </w:p>
    <w:tbl>
      <w:tblPr>
        <w:tblStyle w:val="TableGrid"/>
        <w:tblpPr w:leftFromText="180" w:rightFromText="180" w:vertAnchor="text" w:horzAnchor="margin" w:tblpY="112"/>
        <w:bidiVisual/>
        <w:tblW w:w="0" w:type="auto"/>
        <w:tblLook w:val="04A0" w:firstRow="1" w:lastRow="0" w:firstColumn="1" w:lastColumn="0" w:noHBand="0" w:noVBand="1"/>
      </w:tblPr>
      <w:tblGrid>
        <w:gridCol w:w="4155"/>
        <w:gridCol w:w="4142"/>
      </w:tblGrid>
      <w:tr w:rsidR="008C6C0B" w:rsidTr="008C6C0B">
        <w:trPr>
          <w:trHeight w:val="624"/>
        </w:trPr>
        <w:tc>
          <w:tcPr>
            <w:tcW w:w="8856" w:type="dxa"/>
            <w:gridSpan w:val="2"/>
            <w:vAlign w:val="center"/>
          </w:tcPr>
          <w:p w:rsidR="008C6C0B" w:rsidRPr="008C6C0B" w:rsidRDefault="008C6C0B" w:rsidP="008C6C0B">
            <w:pPr>
              <w:pStyle w:val="Heading2"/>
              <w:bidi/>
              <w:spacing w:line="276" w:lineRule="auto"/>
              <w:outlineLvl w:val="1"/>
              <w:rPr>
                <w:rtl/>
              </w:rPr>
            </w:pPr>
            <w:r w:rsidRPr="008C6C0B">
              <w:rPr>
                <w:rFonts w:cs="B Nazanin"/>
                <w:rtl/>
              </w:rPr>
              <w:t xml:space="preserve">۱. </w:t>
            </w:r>
            <w:r w:rsidRPr="008C6C0B">
              <w:rPr>
                <w:rFonts w:cs="B Nazanin" w:hint="cs"/>
                <w:rtl/>
              </w:rPr>
              <w:t>اطلاعات</w:t>
            </w:r>
            <w:r w:rsidRPr="008C6C0B">
              <w:rPr>
                <w:rFonts w:cs="B Nazanin"/>
                <w:rtl/>
              </w:rPr>
              <w:t xml:space="preserve"> </w:t>
            </w:r>
            <w:r w:rsidRPr="008C6C0B">
              <w:rPr>
                <w:rFonts w:cs="B Nazanin" w:hint="cs"/>
                <w:rtl/>
              </w:rPr>
              <w:t>عمومی</w:t>
            </w:r>
            <w:r w:rsidRPr="008C6C0B">
              <w:rPr>
                <w:rFonts w:cs="B Nazanin"/>
                <w:rtl/>
              </w:rPr>
              <w:t xml:space="preserve"> </w:t>
            </w:r>
            <w:r w:rsidRPr="008C6C0B">
              <w:rPr>
                <w:rFonts w:cs="B Nazanin" w:hint="cs"/>
                <w:rtl/>
              </w:rPr>
              <w:t>مرکز</w:t>
            </w:r>
            <w:r w:rsidRPr="008C6C0B">
              <w:rPr>
                <w:rFonts w:cs="B Nazanin"/>
                <w:rtl/>
              </w:rPr>
              <w:t xml:space="preserve"> </w:t>
            </w:r>
            <w:r w:rsidRPr="008C6C0B">
              <w:rPr>
                <w:rFonts w:cs="B Nazanin" w:hint="cs"/>
                <w:rtl/>
              </w:rPr>
              <w:t>تحقیقاتی</w:t>
            </w:r>
          </w:p>
        </w:tc>
      </w:tr>
      <w:tr w:rsidR="008C6C0B" w:rsidTr="008C6C0B">
        <w:trPr>
          <w:trHeight w:val="624"/>
        </w:trPr>
        <w:tc>
          <w:tcPr>
            <w:tcW w:w="8856" w:type="dxa"/>
            <w:gridSpan w:val="2"/>
            <w:vAlign w:val="center"/>
          </w:tcPr>
          <w:p w:rsidR="008C6C0B" w:rsidRDefault="008C6C0B" w:rsidP="008C6C0B">
            <w:pPr>
              <w:bidi/>
              <w:ind w:left="-7"/>
              <w:rPr>
                <w:rFonts w:cs="B Nazanin"/>
                <w:rtl/>
              </w:rPr>
            </w:pPr>
            <w:r w:rsidRPr="008C6C0B">
              <w:rPr>
                <w:rFonts w:cs="B Nazanin" w:hint="cs"/>
                <w:rtl/>
              </w:rPr>
              <w:t>نام</w:t>
            </w:r>
            <w:r w:rsidRPr="008C6C0B">
              <w:rPr>
                <w:rFonts w:cs="B Nazanin"/>
                <w:rtl/>
              </w:rPr>
              <w:t xml:space="preserve"> </w:t>
            </w:r>
            <w:r w:rsidRPr="008C6C0B">
              <w:rPr>
                <w:rFonts w:cs="B Nazanin" w:hint="cs"/>
                <w:rtl/>
              </w:rPr>
              <w:t>کامل</w:t>
            </w:r>
            <w:r w:rsidRPr="008C6C0B">
              <w:rPr>
                <w:rFonts w:cs="B Nazanin"/>
                <w:rtl/>
              </w:rPr>
              <w:t xml:space="preserve"> </w:t>
            </w:r>
            <w:r w:rsidRPr="008C6C0B">
              <w:rPr>
                <w:rFonts w:cs="B Nazanin" w:hint="cs"/>
                <w:rtl/>
              </w:rPr>
              <w:t>مرکز</w:t>
            </w:r>
            <w:r w:rsidRPr="008C6C0B">
              <w:rPr>
                <w:rFonts w:cs="B Nazanin"/>
                <w:rtl/>
              </w:rPr>
              <w:t>:‌</w:t>
            </w:r>
          </w:p>
        </w:tc>
      </w:tr>
      <w:tr w:rsidR="008C6C0B" w:rsidTr="008C6C0B">
        <w:trPr>
          <w:trHeight w:val="624"/>
        </w:trPr>
        <w:tc>
          <w:tcPr>
            <w:tcW w:w="4428" w:type="dxa"/>
            <w:vAlign w:val="center"/>
          </w:tcPr>
          <w:p w:rsidR="008C6C0B" w:rsidRDefault="008C6C0B" w:rsidP="008C6C0B">
            <w:pPr>
              <w:bidi/>
              <w:ind w:left="-7"/>
              <w:rPr>
                <w:rFonts w:cs="B Nazanin"/>
                <w:rtl/>
              </w:rPr>
            </w:pP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وابستگی</w:t>
            </w:r>
            <w:r w:rsidRPr="008C6C0B">
              <w:rPr>
                <w:rFonts w:cs="B Nazanin" w:hint="cs"/>
                <w:rtl/>
              </w:rPr>
              <w:t xml:space="preserve"> دانشگاهی</w:t>
            </w:r>
            <w:r w:rsidRPr="008C6C0B">
              <w:rPr>
                <w:rFonts w:cs="B Nazanin"/>
                <w:rtl/>
              </w:rPr>
              <w:t>:</w:t>
            </w:r>
            <w:r>
              <w:rPr>
                <w:rFonts w:cs="B Nazanin"/>
                <w:rtl/>
              </w:rPr>
              <w:t>‌</w:t>
            </w:r>
          </w:p>
        </w:tc>
        <w:tc>
          <w:tcPr>
            <w:tcW w:w="4428" w:type="dxa"/>
            <w:vAlign w:val="center"/>
          </w:tcPr>
          <w:p w:rsidR="008C6C0B" w:rsidRDefault="008C6C0B" w:rsidP="008C6C0B">
            <w:pPr>
              <w:bidi/>
              <w:ind w:left="-7"/>
              <w:rPr>
                <w:rFonts w:cs="B Nazanin"/>
                <w:rtl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تاریخ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تأسیس</w:t>
            </w:r>
            <w:r>
              <w:rPr>
                <w:rFonts w:cs="B Nazanin"/>
                <w:rtl/>
              </w:rPr>
              <w:t>:‌</w:t>
            </w:r>
          </w:p>
        </w:tc>
      </w:tr>
      <w:tr w:rsidR="008C6C0B" w:rsidTr="008C6C0B">
        <w:trPr>
          <w:trHeight w:val="624"/>
        </w:trPr>
        <w:tc>
          <w:tcPr>
            <w:tcW w:w="8856" w:type="dxa"/>
            <w:gridSpan w:val="2"/>
            <w:vAlign w:val="center"/>
          </w:tcPr>
          <w:p w:rsidR="008C6C0B" w:rsidRDefault="008C6C0B" w:rsidP="008C6C0B">
            <w:pPr>
              <w:bidi/>
              <w:ind w:left="-7"/>
              <w:rPr>
                <w:rFonts w:cs="B Nazanin"/>
                <w:rtl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آدرس</w:t>
            </w:r>
            <w:r>
              <w:rPr>
                <w:rFonts w:cs="B Nazanin"/>
                <w:rtl/>
              </w:rPr>
              <w:t>:‌</w:t>
            </w:r>
          </w:p>
        </w:tc>
      </w:tr>
      <w:tr w:rsidR="008C6C0B" w:rsidTr="008C6C0B">
        <w:trPr>
          <w:trHeight w:val="624"/>
        </w:trPr>
        <w:tc>
          <w:tcPr>
            <w:tcW w:w="4428" w:type="dxa"/>
            <w:vAlign w:val="center"/>
          </w:tcPr>
          <w:p w:rsidR="008C6C0B" w:rsidRDefault="008C6C0B" w:rsidP="008C6C0B">
            <w:pPr>
              <w:bidi/>
              <w:ind w:left="-7"/>
              <w:rPr>
                <w:rFonts w:cs="B Nazanin"/>
                <w:rtl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تلفن</w:t>
            </w:r>
            <w:r>
              <w:rPr>
                <w:rFonts w:cs="B Nazanin"/>
                <w:rtl/>
              </w:rPr>
              <w:t>:‌</w:t>
            </w:r>
          </w:p>
        </w:tc>
        <w:tc>
          <w:tcPr>
            <w:tcW w:w="4428" w:type="dxa"/>
            <w:vAlign w:val="center"/>
          </w:tcPr>
          <w:p w:rsidR="008C6C0B" w:rsidRDefault="008C6C0B" w:rsidP="008C6C0B">
            <w:pPr>
              <w:bidi/>
              <w:ind w:left="-7"/>
              <w:rPr>
                <w:rFonts w:cs="B Nazanin"/>
                <w:rtl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ایمیل</w:t>
            </w:r>
            <w:r>
              <w:rPr>
                <w:rFonts w:cs="B Nazanin"/>
                <w:rtl/>
              </w:rPr>
              <w:t>:‌</w:t>
            </w:r>
          </w:p>
        </w:tc>
      </w:tr>
      <w:tr w:rsidR="008C6C0B" w:rsidTr="008C6C0B">
        <w:trPr>
          <w:trHeight w:val="624"/>
        </w:trPr>
        <w:tc>
          <w:tcPr>
            <w:tcW w:w="4428" w:type="dxa"/>
            <w:vAlign w:val="center"/>
          </w:tcPr>
          <w:p w:rsidR="008C6C0B" w:rsidRDefault="008C6C0B" w:rsidP="008C6C0B">
            <w:pPr>
              <w:bidi/>
              <w:ind w:left="-7"/>
              <w:rPr>
                <w:rFonts w:cs="B Nazanin"/>
                <w:rtl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وب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سایت</w:t>
            </w:r>
            <w:r>
              <w:rPr>
                <w:rFonts w:cs="B Nazanin"/>
                <w:rtl/>
              </w:rPr>
              <w:t>:‌</w:t>
            </w:r>
          </w:p>
        </w:tc>
        <w:tc>
          <w:tcPr>
            <w:tcW w:w="4428" w:type="dxa"/>
            <w:vAlign w:val="center"/>
          </w:tcPr>
          <w:p w:rsidR="008C6C0B" w:rsidRDefault="008C6C0B" w:rsidP="008C6C0B">
            <w:pPr>
              <w:bidi/>
              <w:ind w:left="-7"/>
              <w:rPr>
                <w:rFonts w:cs="B Nazanin"/>
                <w:rtl/>
              </w:rPr>
            </w:pPr>
          </w:p>
        </w:tc>
      </w:tr>
    </w:tbl>
    <w:p w:rsidR="009317A0" w:rsidRPr="00B112FD" w:rsidRDefault="009317A0" w:rsidP="006602D3">
      <w:pPr>
        <w:bidi/>
        <w:spacing w:after="0" w:line="240" w:lineRule="auto"/>
        <w:ind w:left="-6"/>
        <w:rPr>
          <w:rFonts w:cs="B Nazanin"/>
          <w:rtl/>
        </w:rPr>
      </w:pPr>
    </w:p>
    <w:tbl>
      <w:tblPr>
        <w:tblStyle w:val="TableGrid"/>
        <w:bidiVisual/>
        <w:tblW w:w="0" w:type="auto"/>
        <w:tblInd w:w="-90" w:type="dxa"/>
        <w:tblLook w:val="04A0" w:firstRow="1" w:lastRow="0" w:firstColumn="1" w:lastColumn="0" w:noHBand="0" w:noVBand="1"/>
      </w:tblPr>
      <w:tblGrid>
        <w:gridCol w:w="4286"/>
        <w:gridCol w:w="4101"/>
      </w:tblGrid>
      <w:tr w:rsidR="00091F09" w:rsidTr="00091F09">
        <w:tc>
          <w:tcPr>
            <w:tcW w:w="8505" w:type="dxa"/>
            <w:gridSpan w:val="2"/>
          </w:tcPr>
          <w:p w:rsidR="00091F09" w:rsidRDefault="00091F09" w:rsidP="00091F09">
            <w:pPr>
              <w:pStyle w:val="Heading2"/>
              <w:bidi/>
              <w:spacing w:line="276" w:lineRule="auto"/>
              <w:outlineLvl w:val="1"/>
              <w:rPr>
                <w:rFonts w:cs="B Nazanin"/>
                <w:rtl/>
              </w:rPr>
            </w:pPr>
            <w:r w:rsidRPr="008C6C0B">
              <w:rPr>
                <w:rFonts w:cs="B Nazanin"/>
                <w:rtl/>
              </w:rPr>
              <w:t>۲</w:t>
            </w:r>
            <w:r w:rsidRPr="008C6C0B">
              <w:rPr>
                <w:rFonts w:cs="B Nazanin"/>
              </w:rPr>
              <w:t xml:space="preserve">. </w:t>
            </w:r>
            <w:r w:rsidRPr="008C6C0B">
              <w:rPr>
                <w:rFonts w:cs="B Nazanin"/>
                <w:rtl/>
              </w:rPr>
              <w:t>اطلاعات</w:t>
            </w:r>
            <w:r w:rsidRPr="008C6C0B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رئیس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مرکز</w:t>
            </w:r>
          </w:p>
        </w:tc>
      </w:tr>
      <w:tr w:rsidR="00091F09" w:rsidTr="00091F09">
        <w:trPr>
          <w:trHeight w:val="553"/>
        </w:trPr>
        <w:tc>
          <w:tcPr>
            <w:tcW w:w="4344" w:type="dxa"/>
            <w:vAlign w:val="center"/>
          </w:tcPr>
          <w:p w:rsidR="00091F09" w:rsidRPr="008C6C0B" w:rsidRDefault="00091F09" w:rsidP="00091F09">
            <w:pPr>
              <w:bidi/>
              <w:ind w:left="-7"/>
              <w:rPr>
                <w:rFonts w:cs="B Nazanin"/>
                <w:rtl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نام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و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نام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خانوادگی</w:t>
            </w:r>
            <w:r>
              <w:rPr>
                <w:rFonts w:cs="B Nazanin"/>
                <w:rtl/>
              </w:rPr>
              <w:t>:</w:t>
            </w:r>
          </w:p>
        </w:tc>
        <w:tc>
          <w:tcPr>
            <w:tcW w:w="4161" w:type="dxa"/>
            <w:vAlign w:val="center"/>
          </w:tcPr>
          <w:p w:rsidR="00091F09" w:rsidRPr="008C6C0B" w:rsidRDefault="00091F09" w:rsidP="00091F09">
            <w:pPr>
              <w:bidi/>
              <w:ind w:left="-7"/>
              <w:rPr>
                <w:rFonts w:cs="B Nazanin"/>
                <w:rtl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سمت</w:t>
            </w:r>
            <w:r>
              <w:rPr>
                <w:rFonts w:cs="B Nazanin"/>
                <w:rtl/>
              </w:rPr>
              <w:t>:‌</w:t>
            </w:r>
          </w:p>
        </w:tc>
      </w:tr>
      <w:tr w:rsidR="00091F09" w:rsidTr="00091F09">
        <w:trPr>
          <w:trHeight w:val="561"/>
        </w:trPr>
        <w:tc>
          <w:tcPr>
            <w:tcW w:w="8505" w:type="dxa"/>
            <w:gridSpan w:val="2"/>
            <w:vAlign w:val="center"/>
          </w:tcPr>
          <w:p w:rsidR="00091F09" w:rsidRDefault="00091F09" w:rsidP="00091F09">
            <w:pPr>
              <w:bidi/>
              <w:ind w:left="-7"/>
              <w:rPr>
                <w:rFonts w:cs="B Nazanin"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اطلاعات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تماس</w:t>
            </w:r>
            <w:r>
              <w:rPr>
                <w:rFonts w:cs="B Nazanin"/>
                <w:rtl/>
              </w:rPr>
              <w:t>:</w:t>
            </w:r>
          </w:p>
        </w:tc>
      </w:tr>
      <w:tr w:rsidR="00091F09" w:rsidTr="00A65631">
        <w:trPr>
          <w:trHeight w:val="6831"/>
        </w:trPr>
        <w:tc>
          <w:tcPr>
            <w:tcW w:w="8505" w:type="dxa"/>
            <w:gridSpan w:val="2"/>
          </w:tcPr>
          <w:p w:rsidR="00091F09" w:rsidRDefault="00091F09" w:rsidP="00A65631">
            <w:pPr>
              <w:bidi/>
              <w:spacing w:before="120"/>
              <w:ind w:left="-6"/>
              <w:rPr>
                <w:rFonts w:cs="B Nazanin"/>
              </w:rPr>
            </w:pPr>
            <w:r w:rsidRPr="008C6C0B">
              <w:rPr>
                <w:rFonts w:cs="B Nazanin"/>
                <w:rtl/>
              </w:rPr>
              <w:t>رزومه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علمی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کوتاه</w:t>
            </w:r>
            <w:r>
              <w:rPr>
                <w:rFonts w:cs="B Nazanin" w:hint="cs"/>
                <w:rtl/>
              </w:rPr>
              <w:t xml:space="preserve"> (</w:t>
            </w:r>
            <w:r>
              <w:rPr>
                <w:rFonts w:cs="B Nazanin"/>
              </w:rPr>
              <w:t>short biography</w:t>
            </w:r>
            <w:r>
              <w:rPr>
                <w:rFonts w:cs="B Nazanin" w:hint="cs"/>
                <w:rtl/>
              </w:rPr>
              <w:t>)</w:t>
            </w:r>
            <w:r>
              <w:rPr>
                <w:rFonts w:cs="B Nazanin"/>
                <w:rtl/>
              </w:rPr>
              <w:t>:‌</w:t>
            </w:r>
            <w:r>
              <w:rPr>
                <w:rFonts w:cs="B Nazanin" w:hint="cs"/>
                <w:rtl/>
              </w:rPr>
              <w:t xml:space="preserve"> </w:t>
            </w:r>
          </w:p>
        </w:tc>
      </w:tr>
      <w:tr w:rsidR="00091F09" w:rsidTr="00091F09">
        <w:tc>
          <w:tcPr>
            <w:tcW w:w="8505" w:type="dxa"/>
            <w:gridSpan w:val="2"/>
            <w:vAlign w:val="center"/>
          </w:tcPr>
          <w:p w:rsidR="00091F09" w:rsidRPr="00091F09" w:rsidRDefault="00091F09" w:rsidP="00091F09">
            <w:pPr>
              <w:pStyle w:val="Heading2"/>
              <w:bidi/>
              <w:spacing w:line="276" w:lineRule="auto"/>
              <w:outlineLvl w:val="1"/>
              <w:rPr>
                <w:rFonts w:cs="B Nazanin"/>
                <w:rtl/>
              </w:rPr>
            </w:pPr>
            <w:r w:rsidRPr="008C6C0B">
              <w:rPr>
                <w:rFonts w:cs="B Nazanin"/>
                <w:rtl/>
              </w:rPr>
              <w:lastRenderedPageBreak/>
              <w:t>۳</w:t>
            </w:r>
            <w:r w:rsidRPr="008C6C0B">
              <w:rPr>
                <w:rFonts w:cs="B Nazanin"/>
              </w:rPr>
              <w:t xml:space="preserve">. </w:t>
            </w:r>
            <w:r w:rsidRPr="008C6C0B">
              <w:rPr>
                <w:rFonts w:cs="B Nazanin"/>
                <w:rtl/>
              </w:rPr>
              <w:t>حوزه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های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تحقیقاتی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تخصصی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مرکز</w:t>
            </w:r>
          </w:p>
        </w:tc>
      </w:tr>
      <w:tr w:rsidR="00091F09" w:rsidTr="00091F09">
        <w:trPr>
          <w:trHeight w:val="1736"/>
        </w:trPr>
        <w:tc>
          <w:tcPr>
            <w:tcW w:w="8505" w:type="dxa"/>
            <w:gridSpan w:val="2"/>
          </w:tcPr>
          <w:p w:rsidR="00091F09" w:rsidRPr="008C6C0B" w:rsidRDefault="00091F09" w:rsidP="00091F09">
            <w:pPr>
              <w:bidi/>
              <w:spacing w:before="120"/>
              <w:ind w:left="-6"/>
              <w:rPr>
                <w:rFonts w:cs="B Nazanin"/>
                <w:rtl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موضوعات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اصلی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تحقیقات</w:t>
            </w:r>
            <w:r>
              <w:rPr>
                <w:rFonts w:cs="B Nazanin"/>
                <w:rtl/>
              </w:rPr>
              <w:t>:</w:t>
            </w:r>
          </w:p>
        </w:tc>
      </w:tr>
      <w:tr w:rsidR="00091F09" w:rsidTr="00091F09">
        <w:trPr>
          <w:trHeight w:val="1688"/>
        </w:trPr>
        <w:tc>
          <w:tcPr>
            <w:tcW w:w="8505" w:type="dxa"/>
            <w:gridSpan w:val="2"/>
          </w:tcPr>
          <w:p w:rsidR="00091F09" w:rsidRDefault="00091F09" w:rsidP="00091F09">
            <w:pPr>
              <w:bidi/>
              <w:spacing w:before="120"/>
              <w:ind w:left="-6"/>
              <w:rPr>
                <w:rFonts w:cs="B Nazanin"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مهارت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ها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و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تخصص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های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موجود</w:t>
            </w:r>
            <w:r>
              <w:rPr>
                <w:rFonts w:cs="B Nazanin"/>
                <w:rtl/>
              </w:rPr>
              <w:t>:‌</w:t>
            </w:r>
          </w:p>
        </w:tc>
      </w:tr>
      <w:tr w:rsidR="00091F09" w:rsidTr="00733F4A">
        <w:trPr>
          <w:trHeight w:val="1111"/>
        </w:trPr>
        <w:tc>
          <w:tcPr>
            <w:tcW w:w="8505" w:type="dxa"/>
            <w:gridSpan w:val="2"/>
          </w:tcPr>
          <w:p w:rsidR="00091F09" w:rsidRDefault="00091F09" w:rsidP="00733F4A">
            <w:pPr>
              <w:bidi/>
              <w:spacing w:before="120"/>
              <w:ind w:left="-6"/>
              <w:rPr>
                <w:rFonts w:cs="B Nazanin"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تعداد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اعضای</w:t>
            </w:r>
            <w:r w:rsidRPr="008C6C0B">
              <w:rPr>
                <w:rFonts w:cs="B Nazanin"/>
              </w:rPr>
              <w:t xml:space="preserve"> </w:t>
            </w:r>
            <w:r>
              <w:rPr>
                <w:rFonts w:cs="B Nazanin"/>
                <w:rtl/>
              </w:rPr>
              <w:t>هی</w:t>
            </w:r>
            <w:r>
              <w:rPr>
                <w:rFonts w:cs="B Nazanin" w:hint="cs"/>
                <w:rtl/>
              </w:rPr>
              <w:t>أ</w:t>
            </w:r>
            <w:r w:rsidRPr="008C6C0B">
              <w:rPr>
                <w:rFonts w:cs="B Nazanin"/>
                <w:rtl/>
              </w:rPr>
              <w:t>ت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علمی</w:t>
            </w:r>
            <w:r>
              <w:rPr>
                <w:rFonts w:cs="B Nazanin"/>
                <w:rtl/>
              </w:rPr>
              <w:t>:‌</w:t>
            </w:r>
          </w:p>
          <w:p w:rsidR="00733F4A" w:rsidRDefault="00733F4A" w:rsidP="00733F4A">
            <w:pPr>
              <w:bidi/>
              <w:spacing w:before="120"/>
              <w:ind w:left="-6"/>
              <w:rPr>
                <w:rFonts w:cs="B Nazanin" w:hint="cs"/>
                <w:rtl/>
                <w:lang w:bidi="fa-IR"/>
              </w:rPr>
            </w:pPr>
            <w:r w:rsidRPr="008C6C0B">
              <w:rPr>
                <w:rFonts w:cs="B Nazanin"/>
                <w:rtl/>
              </w:rPr>
              <w:t>تعداد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پژوهشگران</w:t>
            </w:r>
            <w:r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 غیر هیأت علمی:</w:t>
            </w:r>
          </w:p>
        </w:tc>
      </w:tr>
    </w:tbl>
    <w:p w:rsidR="00091F09" w:rsidRDefault="00091F09" w:rsidP="006602D3">
      <w:pPr>
        <w:bidi/>
        <w:spacing w:after="0" w:line="240" w:lineRule="auto"/>
        <w:rPr>
          <w:rtl/>
        </w:rPr>
      </w:pPr>
    </w:p>
    <w:tbl>
      <w:tblPr>
        <w:tblStyle w:val="TableGrid"/>
        <w:bidiVisual/>
        <w:tblW w:w="0" w:type="auto"/>
        <w:tblInd w:w="-90" w:type="dxa"/>
        <w:tblLook w:val="04A0" w:firstRow="1" w:lastRow="0" w:firstColumn="1" w:lastColumn="0" w:noHBand="0" w:noVBand="1"/>
      </w:tblPr>
      <w:tblGrid>
        <w:gridCol w:w="88"/>
        <w:gridCol w:w="8194"/>
        <w:gridCol w:w="105"/>
      </w:tblGrid>
      <w:tr w:rsidR="00A65631" w:rsidTr="006602D3">
        <w:trPr>
          <w:gridAfter w:val="1"/>
          <w:wAfter w:w="108" w:type="dxa"/>
        </w:trPr>
        <w:tc>
          <w:tcPr>
            <w:tcW w:w="8505" w:type="dxa"/>
            <w:gridSpan w:val="2"/>
          </w:tcPr>
          <w:p w:rsidR="00A65631" w:rsidRPr="00A65631" w:rsidRDefault="00A65631" w:rsidP="00A65631">
            <w:pPr>
              <w:pStyle w:val="Heading2"/>
              <w:bidi/>
              <w:spacing w:line="276" w:lineRule="auto"/>
              <w:outlineLvl w:val="1"/>
              <w:rPr>
                <w:rFonts w:cs="B Nazanin"/>
                <w:rtl/>
              </w:rPr>
            </w:pPr>
            <w:r w:rsidRPr="008C6C0B">
              <w:rPr>
                <w:rFonts w:cs="B Nazanin"/>
                <w:rtl/>
              </w:rPr>
              <w:t>۴</w:t>
            </w:r>
            <w:r w:rsidRPr="008C6C0B">
              <w:rPr>
                <w:rFonts w:cs="B Nazanin"/>
              </w:rPr>
              <w:t xml:space="preserve">. </w:t>
            </w:r>
            <w:r w:rsidRPr="008C6C0B">
              <w:rPr>
                <w:rFonts w:cs="B Nazanin"/>
                <w:rtl/>
              </w:rPr>
              <w:t>تجربه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های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پیشین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در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زمینه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بیماری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های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واگیر</w:t>
            </w:r>
          </w:p>
        </w:tc>
      </w:tr>
      <w:tr w:rsidR="00A65631" w:rsidTr="00733F4A">
        <w:trPr>
          <w:gridAfter w:val="1"/>
          <w:wAfter w:w="108" w:type="dxa"/>
          <w:trHeight w:val="2729"/>
        </w:trPr>
        <w:tc>
          <w:tcPr>
            <w:tcW w:w="8505" w:type="dxa"/>
            <w:gridSpan w:val="2"/>
          </w:tcPr>
          <w:p w:rsidR="00A65631" w:rsidRPr="008C6C0B" w:rsidRDefault="00A65631" w:rsidP="00A65631">
            <w:pPr>
              <w:bidi/>
              <w:spacing w:before="120"/>
              <w:ind w:left="-6"/>
              <w:rPr>
                <w:rFonts w:cs="B Nazanin"/>
                <w:rtl/>
              </w:rPr>
            </w:pPr>
            <w:r w:rsidRPr="008C6C0B">
              <w:rPr>
                <w:rFonts w:cs="B Nazanin"/>
                <w:rtl/>
              </w:rPr>
              <w:t>پروژه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های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اجراشده</w:t>
            </w:r>
            <w:r>
              <w:rPr>
                <w:rFonts w:cs="B Nazanin" w:hint="cs"/>
                <w:rtl/>
              </w:rPr>
              <w:t xml:space="preserve"> (در ۵ سال اخیر)</w:t>
            </w:r>
            <w:r>
              <w:rPr>
                <w:rFonts w:cs="B Nazanin"/>
                <w:rtl/>
              </w:rPr>
              <w:t>:‌</w:t>
            </w:r>
          </w:p>
        </w:tc>
      </w:tr>
      <w:tr w:rsidR="00A65631" w:rsidTr="00733F4A">
        <w:trPr>
          <w:gridAfter w:val="1"/>
          <w:wAfter w:w="108" w:type="dxa"/>
          <w:trHeight w:val="2400"/>
        </w:trPr>
        <w:tc>
          <w:tcPr>
            <w:tcW w:w="8505" w:type="dxa"/>
            <w:gridSpan w:val="2"/>
          </w:tcPr>
          <w:p w:rsidR="00A65631" w:rsidRPr="008C6C0B" w:rsidRDefault="00A65631" w:rsidP="00A65631">
            <w:pPr>
              <w:bidi/>
              <w:spacing w:before="120"/>
              <w:ind w:left="-6"/>
              <w:rPr>
                <w:rFonts w:cs="B Nazanin"/>
                <w:rtl/>
              </w:rPr>
            </w:pPr>
            <w:r w:rsidRPr="008C6C0B">
              <w:rPr>
                <w:rFonts w:cs="B Nazanin"/>
                <w:rtl/>
              </w:rPr>
              <w:t>همکاری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های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قبلی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با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نهادهای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ملی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و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بین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المللی</w:t>
            </w:r>
            <w:r>
              <w:rPr>
                <w:rFonts w:cs="B Nazanin" w:hint="cs"/>
                <w:rtl/>
              </w:rPr>
              <w:t xml:space="preserve"> (در ۵ سال اخیر)</w:t>
            </w:r>
            <w:r>
              <w:rPr>
                <w:rFonts w:cs="B Nazanin"/>
                <w:rtl/>
              </w:rPr>
              <w:t>:‌</w:t>
            </w:r>
          </w:p>
        </w:tc>
      </w:tr>
      <w:tr w:rsidR="00A65631" w:rsidTr="006602D3">
        <w:trPr>
          <w:gridAfter w:val="1"/>
          <w:wAfter w:w="108" w:type="dxa"/>
          <w:trHeight w:val="2258"/>
        </w:trPr>
        <w:tc>
          <w:tcPr>
            <w:tcW w:w="8505" w:type="dxa"/>
            <w:gridSpan w:val="2"/>
          </w:tcPr>
          <w:p w:rsidR="00A65631" w:rsidRPr="008C6C0B" w:rsidRDefault="00A65631" w:rsidP="00A65631">
            <w:pPr>
              <w:bidi/>
              <w:spacing w:before="120"/>
              <w:ind w:left="-6"/>
              <w:rPr>
                <w:rFonts w:cs="B Nazanin"/>
                <w:rtl/>
              </w:rPr>
            </w:pPr>
            <w:r w:rsidRPr="008C6C0B">
              <w:rPr>
                <w:rFonts w:cs="B Nazanin"/>
                <w:rtl/>
              </w:rPr>
              <w:t>مشارکت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در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برنامه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های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ملی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کنت</w:t>
            </w:r>
            <w:bookmarkStart w:id="0" w:name="_GoBack"/>
            <w:bookmarkEnd w:id="0"/>
            <w:r w:rsidRPr="008C6C0B">
              <w:rPr>
                <w:rFonts w:cs="B Nazanin"/>
                <w:rtl/>
              </w:rPr>
              <w:t>رل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بیماری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ها</w:t>
            </w:r>
            <w:r>
              <w:rPr>
                <w:rFonts w:cs="B Nazanin" w:hint="cs"/>
                <w:rtl/>
              </w:rPr>
              <w:t xml:space="preserve"> (در ۵ سال اخیر)</w:t>
            </w:r>
            <w:r>
              <w:rPr>
                <w:rFonts w:cs="B Nazanin"/>
                <w:rtl/>
              </w:rPr>
              <w:t>:‌‌</w:t>
            </w:r>
          </w:p>
        </w:tc>
      </w:tr>
      <w:tr w:rsidR="00A65631" w:rsidTr="006602D3">
        <w:trPr>
          <w:gridBefore w:val="1"/>
          <w:wBefore w:w="90" w:type="dxa"/>
        </w:trPr>
        <w:tc>
          <w:tcPr>
            <w:tcW w:w="8523" w:type="dxa"/>
            <w:gridSpan w:val="2"/>
          </w:tcPr>
          <w:p w:rsidR="00A65631" w:rsidRDefault="008C6C0B" w:rsidP="00A65631">
            <w:pPr>
              <w:pStyle w:val="Heading2"/>
              <w:bidi/>
              <w:spacing w:line="276" w:lineRule="auto"/>
              <w:outlineLvl w:val="1"/>
              <w:rPr>
                <w:rFonts w:cs="B Nazanin"/>
                <w:rtl/>
              </w:rPr>
            </w:pPr>
            <w:r>
              <w:rPr>
                <w:rFonts w:cs="B Nazanin"/>
              </w:rPr>
              <w:lastRenderedPageBreak/>
              <w:t>‌</w:t>
            </w:r>
            <w:r w:rsidR="00A65631" w:rsidRPr="008C6C0B">
              <w:rPr>
                <w:rFonts w:cs="B Nazanin"/>
                <w:rtl/>
              </w:rPr>
              <w:t>۵</w:t>
            </w:r>
            <w:r w:rsidR="00A65631" w:rsidRPr="008C6C0B">
              <w:rPr>
                <w:rFonts w:cs="B Nazanin"/>
              </w:rPr>
              <w:t xml:space="preserve">. </w:t>
            </w:r>
            <w:r w:rsidR="00A65631" w:rsidRPr="008C6C0B">
              <w:rPr>
                <w:rFonts w:cs="B Nazanin"/>
                <w:rtl/>
              </w:rPr>
              <w:t>توانمندی</w:t>
            </w:r>
            <w:r w:rsidR="00A65631" w:rsidRPr="008C6C0B">
              <w:rPr>
                <w:rFonts w:cs="B Nazanin"/>
              </w:rPr>
              <w:t>‌</w:t>
            </w:r>
            <w:r w:rsidR="00A65631" w:rsidRPr="008C6C0B">
              <w:rPr>
                <w:rFonts w:cs="B Nazanin"/>
                <w:rtl/>
              </w:rPr>
              <w:t>های</w:t>
            </w:r>
            <w:r w:rsidR="00A65631" w:rsidRPr="008C6C0B">
              <w:rPr>
                <w:rFonts w:cs="B Nazanin"/>
              </w:rPr>
              <w:t xml:space="preserve"> </w:t>
            </w:r>
            <w:r w:rsidR="00A65631" w:rsidRPr="008C6C0B">
              <w:rPr>
                <w:rFonts w:cs="B Nazanin"/>
                <w:rtl/>
              </w:rPr>
              <w:t>زیرساختی</w:t>
            </w:r>
            <w:r w:rsidR="00A65631" w:rsidRPr="008C6C0B">
              <w:rPr>
                <w:rFonts w:cs="B Nazanin"/>
              </w:rPr>
              <w:t xml:space="preserve"> </w:t>
            </w:r>
            <w:r w:rsidR="00A65631" w:rsidRPr="008C6C0B">
              <w:rPr>
                <w:rFonts w:cs="B Nazanin"/>
                <w:rtl/>
              </w:rPr>
              <w:t>و</w:t>
            </w:r>
            <w:r w:rsidR="00A65631" w:rsidRPr="008C6C0B">
              <w:rPr>
                <w:rFonts w:cs="B Nazanin"/>
              </w:rPr>
              <w:t xml:space="preserve"> </w:t>
            </w:r>
            <w:r w:rsidR="00A65631" w:rsidRPr="008C6C0B">
              <w:rPr>
                <w:rFonts w:cs="B Nazanin"/>
                <w:rtl/>
              </w:rPr>
              <w:t>آزمایشگاهی</w:t>
            </w:r>
          </w:p>
        </w:tc>
      </w:tr>
      <w:tr w:rsidR="00A65631" w:rsidTr="006602D3">
        <w:trPr>
          <w:gridBefore w:val="1"/>
          <w:wBefore w:w="90" w:type="dxa"/>
          <w:trHeight w:val="1485"/>
        </w:trPr>
        <w:tc>
          <w:tcPr>
            <w:tcW w:w="8523" w:type="dxa"/>
            <w:gridSpan w:val="2"/>
          </w:tcPr>
          <w:p w:rsidR="00A65631" w:rsidRPr="008C6C0B" w:rsidRDefault="00A65631" w:rsidP="00A65631">
            <w:pPr>
              <w:bidi/>
              <w:spacing w:before="120"/>
              <w:ind w:left="-6"/>
              <w:rPr>
                <w:rFonts w:cs="B Nazanin"/>
                <w:rtl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امکانات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آزمایشگاهی</w:t>
            </w:r>
            <w:r>
              <w:rPr>
                <w:rFonts w:cs="B Nazanin"/>
                <w:rtl/>
              </w:rPr>
              <w:t>:‌</w:t>
            </w:r>
          </w:p>
        </w:tc>
      </w:tr>
      <w:tr w:rsidR="00A65631" w:rsidTr="006602D3">
        <w:trPr>
          <w:gridBefore w:val="1"/>
          <w:wBefore w:w="90" w:type="dxa"/>
          <w:trHeight w:val="1407"/>
        </w:trPr>
        <w:tc>
          <w:tcPr>
            <w:tcW w:w="8523" w:type="dxa"/>
            <w:gridSpan w:val="2"/>
          </w:tcPr>
          <w:p w:rsidR="00A65631" w:rsidRPr="008C6C0B" w:rsidRDefault="00A65631" w:rsidP="00A65631">
            <w:pPr>
              <w:bidi/>
              <w:spacing w:before="120"/>
              <w:ind w:left="-6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بانک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داده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یا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بیوبانک</w:t>
            </w:r>
            <w:r>
              <w:rPr>
                <w:rFonts w:cs="B Nazanin"/>
                <w:rtl/>
              </w:rPr>
              <w:t>:‌</w:t>
            </w:r>
          </w:p>
        </w:tc>
      </w:tr>
      <w:tr w:rsidR="00A65631" w:rsidTr="00B112FD">
        <w:trPr>
          <w:gridBefore w:val="1"/>
          <w:wBefore w:w="90" w:type="dxa"/>
          <w:trHeight w:val="1912"/>
        </w:trPr>
        <w:tc>
          <w:tcPr>
            <w:tcW w:w="8523" w:type="dxa"/>
            <w:gridSpan w:val="2"/>
          </w:tcPr>
          <w:p w:rsidR="00A65631" w:rsidRPr="008C6C0B" w:rsidRDefault="00A65631" w:rsidP="00A65631">
            <w:pPr>
              <w:bidi/>
              <w:spacing w:before="120"/>
              <w:ind w:left="-6"/>
              <w:rPr>
                <w:rFonts w:cs="B Nazanin"/>
                <w:rtl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سیستم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های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ثبت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بیماری</w:t>
            </w:r>
            <w:r>
              <w:rPr>
                <w:rFonts w:cs="B Nazanin"/>
                <w:rtl/>
              </w:rPr>
              <w:t>:‌</w:t>
            </w:r>
          </w:p>
        </w:tc>
      </w:tr>
    </w:tbl>
    <w:p w:rsidR="009317A0" w:rsidRDefault="008C6C0B" w:rsidP="006602D3">
      <w:pPr>
        <w:bidi/>
        <w:spacing w:after="0" w:line="240" w:lineRule="auto"/>
        <w:rPr>
          <w:rFonts w:cs="B Nazanin"/>
          <w:rtl/>
        </w:rPr>
      </w:pPr>
      <w:r>
        <w:rPr>
          <w:rFonts w:cs="B Nazanin"/>
        </w:rPr>
        <w:t>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297"/>
      </w:tblGrid>
      <w:tr w:rsidR="00A65631" w:rsidTr="00A65631">
        <w:tc>
          <w:tcPr>
            <w:tcW w:w="8523" w:type="dxa"/>
          </w:tcPr>
          <w:p w:rsidR="00A65631" w:rsidRDefault="00A65631" w:rsidP="00A65631">
            <w:pPr>
              <w:pStyle w:val="Heading2"/>
              <w:bidi/>
              <w:outlineLvl w:val="1"/>
              <w:rPr>
                <w:rFonts w:cs="B Nazanin"/>
                <w:rtl/>
              </w:rPr>
            </w:pPr>
            <w:r w:rsidRPr="008C6C0B">
              <w:rPr>
                <w:rFonts w:cs="B Nazanin"/>
                <w:rtl/>
              </w:rPr>
              <w:t>۶</w:t>
            </w:r>
            <w:r w:rsidRPr="008C6C0B">
              <w:rPr>
                <w:rFonts w:cs="B Nazanin"/>
              </w:rPr>
              <w:t xml:space="preserve">. </w:t>
            </w:r>
            <w:r w:rsidRPr="008C6C0B">
              <w:rPr>
                <w:rFonts w:cs="B Nazanin"/>
                <w:rtl/>
              </w:rPr>
              <w:t>تولیدات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علمی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و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اثرگذاری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مرکز</w:t>
            </w:r>
          </w:p>
        </w:tc>
      </w:tr>
      <w:tr w:rsidR="00A65631" w:rsidTr="00A65631">
        <w:tc>
          <w:tcPr>
            <w:tcW w:w="8523" w:type="dxa"/>
          </w:tcPr>
          <w:p w:rsidR="00A65631" w:rsidRPr="008C6C0B" w:rsidRDefault="00A65631" w:rsidP="00B112FD">
            <w:pPr>
              <w:bidi/>
              <w:spacing w:before="120" w:after="120"/>
              <w:ind w:left="-6"/>
              <w:rPr>
                <w:rFonts w:cs="B Nazanin"/>
                <w:rtl/>
              </w:rPr>
            </w:pPr>
            <w:r w:rsidRPr="008C6C0B">
              <w:rPr>
                <w:rFonts w:cs="B Nazanin"/>
                <w:rtl/>
              </w:rPr>
              <w:t>مقالات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مرتبط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منتشرشده</w:t>
            </w:r>
            <w:r>
              <w:rPr>
                <w:rFonts w:cs="B Nazanin" w:hint="cs"/>
                <w:rtl/>
              </w:rPr>
              <w:t xml:space="preserve"> (به ترتیب جدید تا قدیم)</w:t>
            </w:r>
            <w:r>
              <w:rPr>
                <w:rFonts w:cs="B Nazanin"/>
                <w:rtl/>
              </w:rPr>
              <w:t>:‌</w:t>
            </w:r>
            <w:r>
              <w:rPr>
                <w:rFonts w:cs="B Nazanin" w:hint="cs"/>
                <w:rtl/>
              </w:rPr>
              <w:t xml:space="preserve"> از سامانه علم‌سنجی دانشگاه‌ها به نشانی </w:t>
            </w:r>
            <w:r>
              <w:rPr>
                <w:rFonts w:cs="B Nazanin"/>
              </w:rPr>
              <w:t>used.research.ac.ir</w:t>
            </w:r>
            <w:r>
              <w:rPr>
                <w:rFonts w:cs="B Nazanin" w:hint="cs"/>
                <w:rtl/>
              </w:rPr>
              <w:t xml:space="preserve"> صفحه مربوط به اطلاعات مرکز را پرینت پی‌دی‌اف کرده و ضمیمه نمایید.</w:t>
            </w:r>
          </w:p>
        </w:tc>
      </w:tr>
      <w:tr w:rsidR="00A65631" w:rsidTr="00B112FD">
        <w:trPr>
          <w:trHeight w:val="1950"/>
        </w:trPr>
        <w:tc>
          <w:tcPr>
            <w:tcW w:w="8523" w:type="dxa"/>
          </w:tcPr>
          <w:p w:rsidR="00A65631" w:rsidRPr="008C6C0B" w:rsidRDefault="00A65631" w:rsidP="00A65631">
            <w:pPr>
              <w:bidi/>
              <w:spacing w:before="120"/>
              <w:ind w:left="-6"/>
              <w:rPr>
                <w:rFonts w:cs="B Nazanin"/>
                <w:rtl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مشارکت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در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تدوین</w:t>
            </w:r>
            <w:r w:rsidRPr="008C6C0B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دستورالعمل‌های بالینی (در ۵ سال اخیر)</w:t>
            </w:r>
            <w:r>
              <w:rPr>
                <w:rFonts w:cs="B Nazanin"/>
                <w:rtl/>
              </w:rPr>
              <w:t>:‌</w:t>
            </w:r>
          </w:p>
        </w:tc>
      </w:tr>
      <w:tr w:rsidR="00A65631" w:rsidTr="00B112FD">
        <w:trPr>
          <w:trHeight w:val="2119"/>
        </w:trPr>
        <w:tc>
          <w:tcPr>
            <w:tcW w:w="8523" w:type="dxa"/>
          </w:tcPr>
          <w:p w:rsidR="00A65631" w:rsidRDefault="00A65631" w:rsidP="00A65631">
            <w:pPr>
              <w:bidi/>
              <w:spacing w:before="120"/>
              <w:ind w:left="-6"/>
              <w:rPr>
                <w:rFonts w:cs="B Nazanin"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مشارکت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در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تدوین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راهنماها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و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سیاست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های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ملی</w:t>
            </w:r>
            <w:r>
              <w:rPr>
                <w:rFonts w:cs="B Nazanin" w:hint="cs"/>
                <w:rtl/>
              </w:rPr>
              <w:t xml:space="preserve"> (در ۵ سال اخیر)</w:t>
            </w:r>
            <w:r>
              <w:rPr>
                <w:rFonts w:cs="B Nazanin"/>
                <w:rtl/>
              </w:rPr>
              <w:t>:‌</w:t>
            </w:r>
          </w:p>
        </w:tc>
      </w:tr>
      <w:tr w:rsidR="00A65631" w:rsidTr="00B112FD">
        <w:trPr>
          <w:trHeight w:val="2968"/>
        </w:trPr>
        <w:tc>
          <w:tcPr>
            <w:tcW w:w="8523" w:type="dxa"/>
          </w:tcPr>
          <w:p w:rsidR="00A65631" w:rsidRDefault="00A65631" w:rsidP="00A65631">
            <w:pPr>
              <w:bidi/>
              <w:spacing w:before="120"/>
              <w:ind w:left="-6"/>
              <w:rPr>
                <w:rFonts w:cs="B Nazanin"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برنامه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های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آموزشی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برگزارشده</w:t>
            </w:r>
            <w:r>
              <w:rPr>
                <w:rFonts w:cs="B Nazanin" w:hint="cs"/>
                <w:rtl/>
              </w:rPr>
              <w:t xml:space="preserve"> (در ۵ سال اخیر)</w:t>
            </w:r>
            <w:r>
              <w:rPr>
                <w:rFonts w:cs="B Nazanin"/>
                <w:rtl/>
              </w:rPr>
              <w:t>:‌</w:t>
            </w:r>
          </w:p>
        </w:tc>
      </w:tr>
    </w:tbl>
    <w:p w:rsidR="00A65631" w:rsidRPr="00B112FD" w:rsidRDefault="00A65631" w:rsidP="00B112FD">
      <w:pPr>
        <w:bidi/>
        <w:spacing w:after="0" w:line="240" w:lineRule="auto"/>
        <w:ind w:left="-6"/>
        <w:rPr>
          <w:rFonts w:cs="B Nazanin"/>
          <w:sz w:val="10"/>
          <w:szCs w:val="10"/>
          <w:rtl/>
        </w:rPr>
      </w:pPr>
      <w:r w:rsidRPr="008C6C0B">
        <w:rPr>
          <w:rFonts w:cs="B Nazanin"/>
        </w:rPr>
        <w:lastRenderedPageBreak/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297"/>
      </w:tblGrid>
      <w:tr w:rsidR="00A65631" w:rsidTr="00A65631">
        <w:tc>
          <w:tcPr>
            <w:tcW w:w="8523" w:type="dxa"/>
          </w:tcPr>
          <w:p w:rsidR="00A65631" w:rsidRDefault="00A65631" w:rsidP="00A65631">
            <w:pPr>
              <w:pStyle w:val="Heading2"/>
              <w:bidi/>
              <w:outlineLvl w:val="1"/>
              <w:rPr>
                <w:rFonts w:cs="B Nazanin"/>
                <w:rtl/>
              </w:rPr>
            </w:pPr>
            <w:r w:rsidRPr="008C6C0B">
              <w:rPr>
                <w:rFonts w:cs="B Nazanin"/>
                <w:rtl/>
              </w:rPr>
              <w:t>۷</w:t>
            </w:r>
            <w:r w:rsidRPr="008C6C0B">
              <w:rPr>
                <w:rFonts w:cs="B Nazanin"/>
              </w:rPr>
              <w:t xml:space="preserve">. </w:t>
            </w:r>
            <w:r w:rsidRPr="008C6C0B">
              <w:rPr>
                <w:rFonts w:cs="B Nazanin"/>
                <w:rtl/>
              </w:rPr>
              <w:t>برنامه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و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انگیزه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مرکز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برای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همکاری</w:t>
            </w:r>
          </w:p>
        </w:tc>
      </w:tr>
      <w:tr w:rsidR="00A65631" w:rsidTr="00A65631">
        <w:trPr>
          <w:trHeight w:val="2087"/>
        </w:trPr>
        <w:tc>
          <w:tcPr>
            <w:tcW w:w="8523" w:type="dxa"/>
          </w:tcPr>
          <w:p w:rsidR="00A65631" w:rsidRPr="008C6C0B" w:rsidRDefault="00A65631" w:rsidP="00A65631">
            <w:pPr>
              <w:bidi/>
              <w:spacing w:before="120"/>
              <w:ind w:left="-6"/>
              <w:rPr>
                <w:rFonts w:cs="B Nazanin"/>
                <w:rtl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اهداف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همکاری</w:t>
            </w:r>
            <w:r>
              <w:rPr>
                <w:rFonts w:cs="B Nazanin" w:hint="cs"/>
                <w:rtl/>
              </w:rPr>
              <w:t xml:space="preserve"> (حداکثر ۳ مورد نام ببرید)</w:t>
            </w:r>
            <w:r>
              <w:rPr>
                <w:rFonts w:cs="B Nazanin"/>
                <w:rtl/>
              </w:rPr>
              <w:t>:‌</w:t>
            </w:r>
          </w:p>
        </w:tc>
      </w:tr>
      <w:tr w:rsidR="00A65631" w:rsidTr="00A65631">
        <w:trPr>
          <w:trHeight w:val="2115"/>
        </w:trPr>
        <w:tc>
          <w:tcPr>
            <w:tcW w:w="8523" w:type="dxa"/>
          </w:tcPr>
          <w:p w:rsidR="00A65631" w:rsidRDefault="00A65631" w:rsidP="00A65631">
            <w:pPr>
              <w:bidi/>
              <w:spacing w:before="120"/>
              <w:ind w:left="-6"/>
              <w:rPr>
                <w:rFonts w:cs="B Nazanin"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نوع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همکاری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مورد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انتظار</w:t>
            </w:r>
            <w:r>
              <w:rPr>
                <w:rFonts w:cs="B Nazanin"/>
                <w:rtl/>
              </w:rPr>
              <w:t>:‌</w:t>
            </w:r>
          </w:p>
        </w:tc>
      </w:tr>
      <w:tr w:rsidR="00A65631" w:rsidTr="00A65631">
        <w:trPr>
          <w:trHeight w:val="2260"/>
        </w:trPr>
        <w:tc>
          <w:tcPr>
            <w:tcW w:w="8523" w:type="dxa"/>
          </w:tcPr>
          <w:p w:rsidR="00A65631" w:rsidRDefault="00A65631" w:rsidP="00A65631">
            <w:pPr>
              <w:bidi/>
              <w:spacing w:before="120"/>
              <w:ind w:left="-6"/>
              <w:rPr>
                <w:rFonts w:cs="B Nazanin"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تعهدات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اخلاقی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و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حرفه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ای</w:t>
            </w:r>
            <w:r>
              <w:rPr>
                <w:rFonts w:cs="B Nazanin"/>
                <w:rtl/>
              </w:rPr>
              <w:t>:‌</w:t>
            </w:r>
          </w:p>
        </w:tc>
      </w:tr>
    </w:tbl>
    <w:p w:rsidR="00A65631" w:rsidRPr="008C6C0B" w:rsidRDefault="00A65631" w:rsidP="00A65631">
      <w:pPr>
        <w:bidi/>
        <w:spacing w:after="0" w:line="240" w:lineRule="auto"/>
        <w:rPr>
          <w:rFonts w:cs="B Nazanin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297"/>
      </w:tblGrid>
      <w:tr w:rsidR="00A65631" w:rsidTr="00A65631">
        <w:tc>
          <w:tcPr>
            <w:tcW w:w="8523" w:type="dxa"/>
          </w:tcPr>
          <w:p w:rsidR="00A65631" w:rsidRDefault="00A65631" w:rsidP="00A65631">
            <w:pPr>
              <w:pStyle w:val="Heading2"/>
              <w:bidi/>
              <w:outlineLvl w:val="1"/>
              <w:rPr>
                <w:rFonts w:cs="B Nazanin"/>
                <w:rtl/>
              </w:rPr>
            </w:pPr>
            <w:r w:rsidRPr="008C6C0B">
              <w:rPr>
                <w:rFonts w:cs="B Nazanin"/>
                <w:rtl/>
              </w:rPr>
              <w:t>۸</w:t>
            </w:r>
            <w:r w:rsidRPr="008C6C0B">
              <w:rPr>
                <w:rFonts w:cs="B Nazanin"/>
              </w:rPr>
              <w:t xml:space="preserve">. </w:t>
            </w:r>
            <w:r w:rsidRPr="008C6C0B">
              <w:rPr>
                <w:rFonts w:cs="B Nazanin"/>
                <w:rtl/>
              </w:rPr>
              <w:t>پیوست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ها</w:t>
            </w:r>
          </w:p>
        </w:tc>
      </w:tr>
      <w:tr w:rsidR="00A65631" w:rsidTr="00FB461E">
        <w:trPr>
          <w:trHeight w:val="772"/>
        </w:trPr>
        <w:tc>
          <w:tcPr>
            <w:tcW w:w="8523" w:type="dxa"/>
          </w:tcPr>
          <w:p w:rsidR="00A65631" w:rsidRPr="008C6C0B" w:rsidRDefault="00A65631" w:rsidP="00A65631">
            <w:pPr>
              <w:bidi/>
              <w:spacing w:before="120"/>
              <w:ind w:left="-6"/>
              <w:rPr>
                <w:rFonts w:cs="B Nazanin"/>
                <w:rtl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رزومه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اعضای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کلیدی</w:t>
            </w:r>
            <w:r w:rsidR="00FB461E">
              <w:rPr>
                <w:rFonts w:cs="B Nazanin" w:hint="cs"/>
                <w:rtl/>
              </w:rPr>
              <w:t xml:space="preserve"> (پی‌دی‌اف کرده و ضمیمه نمایید)</w:t>
            </w:r>
          </w:p>
        </w:tc>
      </w:tr>
      <w:tr w:rsidR="00A65631" w:rsidTr="006602D3">
        <w:trPr>
          <w:trHeight w:val="2121"/>
        </w:trPr>
        <w:tc>
          <w:tcPr>
            <w:tcW w:w="8523" w:type="dxa"/>
          </w:tcPr>
          <w:p w:rsidR="00A65631" w:rsidRDefault="00A65631" w:rsidP="00A65631">
            <w:pPr>
              <w:bidi/>
              <w:spacing w:before="120"/>
              <w:ind w:left="-6"/>
              <w:rPr>
                <w:rFonts w:cs="B Nazanin"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تأییدیه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های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رسمی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یا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تقدیرنامه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ها</w:t>
            </w:r>
            <w:r w:rsidR="00FB461E">
              <w:rPr>
                <w:rFonts w:cs="B Nazanin" w:hint="cs"/>
                <w:rtl/>
              </w:rPr>
              <w:t>:</w:t>
            </w:r>
          </w:p>
        </w:tc>
      </w:tr>
      <w:tr w:rsidR="00A65631" w:rsidTr="00B112FD">
        <w:trPr>
          <w:trHeight w:val="2801"/>
        </w:trPr>
        <w:tc>
          <w:tcPr>
            <w:tcW w:w="8523" w:type="dxa"/>
          </w:tcPr>
          <w:p w:rsidR="00A65631" w:rsidRDefault="00A65631" w:rsidP="00A65631">
            <w:pPr>
              <w:bidi/>
              <w:spacing w:before="120"/>
              <w:ind w:left="-6"/>
              <w:rPr>
                <w:rFonts w:cs="B Nazanin"/>
              </w:rPr>
            </w:pPr>
            <w:r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گزارش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پروژه</w:t>
            </w:r>
            <w:r w:rsidRPr="008C6C0B">
              <w:rPr>
                <w:rFonts w:cs="B Nazanin"/>
              </w:rPr>
              <w:t>‌</w:t>
            </w:r>
            <w:r w:rsidRPr="008C6C0B">
              <w:rPr>
                <w:rFonts w:cs="B Nazanin"/>
                <w:rtl/>
              </w:rPr>
              <w:t>های</w:t>
            </w:r>
            <w:r w:rsidRPr="008C6C0B">
              <w:rPr>
                <w:rFonts w:cs="B Nazanin"/>
              </w:rPr>
              <w:t xml:space="preserve"> </w:t>
            </w:r>
            <w:r w:rsidRPr="008C6C0B">
              <w:rPr>
                <w:rFonts w:cs="B Nazanin"/>
                <w:rtl/>
              </w:rPr>
              <w:t>پیشین</w:t>
            </w:r>
            <w:r w:rsidR="00FB461E">
              <w:rPr>
                <w:rFonts w:cs="B Nazanin" w:hint="cs"/>
                <w:rtl/>
              </w:rPr>
              <w:t>:</w:t>
            </w:r>
          </w:p>
        </w:tc>
      </w:tr>
    </w:tbl>
    <w:p w:rsidR="009317A0" w:rsidRPr="00B112FD" w:rsidRDefault="009317A0" w:rsidP="00B112FD">
      <w:pPr>
        <w:bidi/>
        <w:rPr>
          <w:rFonts w:cs="B Nazanin"/>
          <w:sz w:val="16"/>
          <w:szCs w:val="16"/>
        </w:rPr>
      </w:pPr>
    </w:p>
    <w:sectPr w:rsidR="009317A0" w:rsidRPr="00B112FD" w:rsidSect="00A65631">
      <w:pgSz w:w="11907" w:h="16839" w:code="9"/>
      <w:pgMar w:top="1440" w:right="1800" w:bottom="851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ACE4393"/>
    <w:multiLevelType w:val="hybridMultilevel"/>
    <w:tmpl w:val="9AE83EA6"/>
    <w:lvl w:ilvl="0" w:tplc="C6B0E8D4">
      <w:numFmt w:val="bullet"/>
      <w:lvlText w:val="•"/>
      <w:lvlJc w:val="left"/>
      <w:pPr>
        <w:ind w:left="720" w:hanging="360"/>
      </w:pPr>
      <w:rPr>
        <w:rFonts w:ascii="Cambria" w:eastAsiaTheme="minorEastAsia" w:hAnsi="Cambri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B7841"/>
    <w:multiLevelType w:val="hybridMultilevel"/>
    <w:tmpl w:val="44DC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91F09"/>
    <w:rsid w:val="0015074B"/>
    <w:rsid w:val="0029639D"/>
    <w:rsid w:val="00326F90"/>
    <w:rsid w:val="006602D3"/>
    <w:rsid w:val="00733F4A"/>
    <w:rsid w:val="008C6C0B"/>
    <w:rsid w:val="009317A0"/>
    <w:rsid w:val="00A65631"/>
    <w:rsid w:val="00AA1D8D"/>
    <w:rsid w:val="00B112FD"/>
    <w:rsid w:val="00B47730"/>
    <w:rsid w:val="00B77CD7"/>
    <w:rsid w:val="00CB0664"/>
    <w:rsid w:val="00FB461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7A0A0592-B2E2-46A8-B398-DB1016D15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91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F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90EFFDF-A74F-4E46-9702-05A26D2ED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1393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Dr.mesgarpour</cp:lastModifiedBy>
  <cp:revision>3</cp:revision>
  <cp:lastPrinted>2025-05-19T03:06:00Z</cp:lastPrinted>
  <dcterms:created xsi:type="dcterms:W3CDTF">2025-05-19T03:39:00Z</dcterms:created>
  <dcterms:modified xsi:type="dcterms:W3CDTF">2025-05-19T04:43:00Z</dcterms:modified>
  <cp:category/>
</cp:coreProperties>
</file>